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bookmarkStart w:id="16" w:name="_GoBack"/>
      <w:bookmarkEnd w:id="16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7" w:name="_Toc295386556"/>
      <w:bookmarkStart w:id="18" w:name="_Toc296341892"/>
      <w:bookmarkStart w:id="19" w:name="_Ref34763774"/>
      <w:bookmarkStart w:id="20" w:name="_Ref89649494"/>
      <w:bookmarkStart w:id="21" w:name="_Toc90385115"/>
      <w:bookmarkStart w:id="22" w:name="_Ref93264992"/>
      <w:bookmarkStart w:id="23" w:name="_Ref93265116"/>
      <w:bookmarkStart w:id="24" w:name="_Toc98253933"/>
      <w:bookmarkStart w:id="25" w:name="_Toc165173859"/>
      <w:bookmarkStart w:id="26" w:name="_Toc423423671"/>
      <w:bookmarkStart w:id="27" w:name="_Ref440361531"/>
      <w:bookmarkStart w:id="28" w:name="_Ref440361610"/>
      <w:bookmarkStart w:id="29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>» 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>В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r w:rsidRPr="00C0152D">
          <w:rPr>
            <w:rStyle w:val="ae"/>
            <w:i/>
            <w:szCs w:val="24"/>
            <w:lang w:val="en-US"/>
          </w:rPr>
          <w:t>cp</w:t>
        </w:r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Приволжье» </w:t>
      </w:r>
      <w:proofErr w:type="gramStart"/>
      <w:r w:rsidRPr="00C0152D">
        <w:rPr>
          <w:i/>
          <w:iCs/>
          <w:szCs w:val="24"/>
        </w:rPr>
        <w:t>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="005D7A06">
        <w:rPr>
          <w:i/>
          <w:iCs/>
          <w:szCs w:val="24"/>
          <w:shd w:val="clear" w:color="auto" w:fill="FFFFFF"/>
        </w:rPr>
        <w:t>603001</w:t>
      </w:r>
      <w:proofErr w:type="gramEnd"/>
      <w:r w:rsidRPr="00C0152D">
        <w:rPr>
          <w:i/>
          <w:iCs/>
          <w:szCs w:val="24"/>
          <w:shd w:val="clear" w:color="auto" w:fill="FFFFFF"/>
        </w:rPr>
        <w:t>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07128EB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7D4EA57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CFDC9F9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49860A2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0F27DB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B346D7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69CCD2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DF8F9B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89E23CE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E01AE03A">
      <w:start w:val="1"/>
      <w:numFmt w:val="decimal"/>
      <w:lvlText w:val="%1)"/>
      <w:lvlJc w:val="left"/>
      <w:pPr>
        <w:ind w:left="1260" w:hanging="360"/>
      </w:pPr>
    </w:lvl>
    <w:lvl w:ilvl="1" w:tplc="D34A7ECC" w:tentative="1">
      <w:start w:val="1"/>
      <w:numFmt w:val="lowerLetter"/>
      <w:lvlText w:val="%2."/>
      <w:lvlJc w:val="left"/>
      <w:pPr>
        <w:ind w:left="1980" w:hanging="360"/>
      </w:pPr>
    </w:lvl>
    <w:lvl w:ilvl="2" w:tplc="B5AC2FEA" w:tentative="1">
      <w:start w:val="1"/>
      <w:numFmt w:val="lowerRoman"/>
      <w:lvlText w:val="%3."/>
      <w:lvlJc w:val="right"/>
      <w:pPr>
        <w:ind w:left="2700" w:hanging="180"/>
      </w:pPr>
    </w:lvl>
    <w:lvl w:ilvl="3" w:tplc="A032133A" w:tentative="1">
      <w:start w:val="1"/>
      <w:numFmt w:val="decimal"/>
      <w:lvlText w:val="%4."/>
      <w:lvlJc w:val="left"/>
      <w:pPr>
        <w:ind w:left="3420" w:hanging="360"/>
      </w:pPr>
    </w:lvl>
    <w:lvl w:ilvl="4" w:tplc="148E0D1E" w:tentative="1">
      <w:start w:val="1"/>
      <w:numFmt w:val="lowerLetter"/>
      <w:lvlText w:val="%5."/>
      <w:lvlJc w:val="left"/>
      <w:pPr>
        <w:ind w:left="4140" w:hanging="360"/>
      </w:pPr>
    </w:lvl>
    <w:lvl w:ilvl="5" w:tplc="AB4E6540" w:tentative="1">
      <w:start w:val="1"/>
      <w:numFmt w:val="lowerRoman"/>
      <w:lvlText w:val="%6."/>
      <w:lvlJc w:val="right"/>
      <w:pPr>
        <w:ind w:left="4860" w:hanging="180"/>
      </w:pPr>
    </w:lvl>
    <w:lvl w:ilvl="6" w:tplc="B3D69FA0" w:tentative="1">
      <w:start w:val="1"/>
      <w:numFmt w:val="decimal"/>
      <w:lvlText w:val="%7."/>
      <w:lvlJc w:val="left"/>
      <w:pPr>
        <w:ind w:left="5580" w:hanging="360"/>
      </w:pPr>
    </w:lvl>
    <w:lvl w:ilvl="7" w:tplc="66CE80A0" w:tentative="1">
      <w:start w:val="1"/>
      <w:numFmt w:val="lowerLetter"/>
      <w:lvlText w:val="%8."/>
      <w:lvlJc w:val="left"/>
      <w:pPr>
        <w:ind w:left="6300" w:hanging="360"/>
      </w:pPr>
    </w:lvl>
    <w:lvl w:ilvl="8" w:tplc="EA30B05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9A984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A0E517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9A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CCE5BE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9D071F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C701FD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EBA2B1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E66A0F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92D55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09BCBC94">
      <w:start w:val="1"/>
      <w:numFmt w:val="decimal"/>
      <w:lvlText w:val="%1)"/>
      <w:lvlJc w:val="left"/>
      <w:pPr>
        <w:ind w:left="1260" w:hanging="360"/>
      </w:pPr>
    </w:lvl>
    <w:lvl w:ilvl="1" w:tplc="0A42C80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4044CE8C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4ABEED2A" w:tentative="1">
      <w:start w:val="1"/>
      <w:numFmt w:val="decimal"/>
      <w:lvlText w:val="%4."/>
      <w:lvlJc w:val="left"/>
      <w:pPr>
        <w:ind w:left="3420" w:hanging="360"/>
      </w:pPr>
    </w:lvl>
    <w:lvl w:ilvl="4" w:tplc="1B643BB0" w:tentative="1">
      <w:start w:val="1"/>
      <w:numFmt w:val="lowerLetter"/>
      <w:lvlText w:val="%5."/>
      <w:lvlJc w:val="left"/>
      <w:pPr>
        <w:ind w:left="4140" w:hanging="360"/>
      </w:pPr>
    </w:lvl>
    <w:lvl w:ilvl="5" w:tplc="22E63CE6" w:tentative="1">
      <w:start w:val="1"/>
      <w:numFmt w:val="lowerRoman"/>
      <w:lvlText w:val="%6."/>
      <w:lvlJc w:val="right"/>
      <w:pPr>
        <w:ind w:left="4860" w:hanging="180"/>
      </w:pPr>
    </w:lvl>
    <w:lvl w:ilvl="6" w:tplc="B5F4C8D2" w:tentative="1">
      <w:start w:val="1"/>
      <w:numFmt w:val="decimal"/>
      <w:lvlText w:val="%7."/>
      <w:lvlJc w:val="left"/>
      <w:pPr>
        <w:ind w:left="5580" w:hanging="360"/>
      </w:pPr>
    </w:lvl>
    <w:lvl w:ilvl="7" w:tplc="932684FE" w:tentative="1">
      <w:start w:val="1"/>
      <w:numFmt w:val="lowerLetter"/>
      <w:lvlText w:val="%8."/>
      <w:lvlJc w:val="left"/>
      <w:pPr>
        <w:ind w:left="6300" w:hanging="360"/>
      </w:pPr>
    </w:lvl>
    <w:lvl w:ilvl="8" w:tplc="83AE120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80F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06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1274A1-FBC0-42D5-8F61-D44936E4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620AE-89AF-4AF9-A50C-2E618CC7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Сляднева Инна Андреевна</cp:lastModifiedBy>
  <cp:revision>3</cp:revision>
  <cp:lastPrinted>2019-01-21T14:01:00Z</cp:lastPrinted>
  <dcterms:created xsi:type="dcterms:W3CDTF">2025-08-21T14:25:00Z</dcterms:created>
  <dcterms:modified xsi:type="dcterms:W3CDTF">2025-12-25T11:20:00Z</dcterms:modified>
</cp:coreProperties>
</file>